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44E48928" w:rsidR="00EA32D3" w:rsidRPr="008F1664" w:rsidRDefault="006E2C69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8E456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 xml:space="preserve">Verklaring aanvaarding </w:t>
      </w:r>
      <w:r w:rsidR="00514BAE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514BAE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Pr="003F028A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In alle andere gevallen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dient de verklaring ondertekend te worden door de tekenbevoegde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 xml:space="preserve"> van inschrijver</w:t>
            </w:r>
            <w:r w:rsidRPr="003F028A">
              <w:rPr>
                <w:rFonts w:ascii="Arial" w:hAnsi="Arial" w:cs="Arial"/>
                <w:b/>
                <w:u w:val="single"/>
              </w:rPr>
              <w:t>!</w:t>
            </w:r>
            <w:r w:rsidR="00700EBF" w:rsidRPr="003F028A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6D82580F" w14:textId="77777777" w:rsidR="00862B9E" w:rsidRPr="003F028A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</w:p>
          <w:p w14:paraId="58D2D51B" w14:textId="3C792A77" w:rsidR="00E85CC6" w:rsidRPr="003F028A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3F028A">
              <w:rPr>
                <w:rFonts w:ascii="Arial" w:hAnsi="Arial" w:cs="Arial"/>
                <w:b/>
                <w:u w:val="single"/>
              </w:rPr>
              <w:t>Deze verklaring dient te allen tijde toegevoegd te worden aan de b</w:t>
            </w:r>
            <w:r w:rsidR="004C5D70" w:rsidRPr="003F028A">
              <w:rPr>
                <w:rFonts w:ascii="Arial" w:hAnsi="Arial" w:cs="Arial"/>
                <w:b/>
                <w:u w:val="single"/>
              </w:rPr>
              <w:t>ijbehorende vraag uit de aanbesteding!</w:t>
            </w:r>
            <w:r w:rsidR="00862B9E" w:rsidRPr="003F028A">
              <w:rPr>
                <w:rFonts w:ascii="Arial" w:hAnsi="Arial" w:cs="Arial"/>
                <w:b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77777777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3556BE">
        <w:rPr>
          <w:rFonts w:ascii="Arial" w:hAnsi="Arial" w:cs="Arial"/>
          <w:i/>
          <w:sz w:val="20"/>
          <w:szCs w:val="20"/>
        </w:rPr>
        <w:t>“</w:t>
      </w:r>
      <w:r w:rsidR="00D2575A" w:rsidRPr="00D2575A">
        <w:rPr>
          <w:rFonts w:ascii="Arial" w:hAnsi="Arial" w:cs="Arial"/>
          <w:i/>
          <w:sz w:val="20"/>
          <w:szCs w:val="20"/>
          <w:highlight w:val="yellow"/>
        </w:rPr>
        <w:t>………………………………</w:t>
      </w:r>
      <w:r w:rsidR="00D2575A">
        <w:rPr>
          <w:rFonts w:ascii="Arial" w:hAnsi="Arial" w:cs="Arial"/>
          <w:i/>
          <w:sz w:val="20"/>
          <w:szCs w:val="20"/>
        </w:rPr>
        <w:t>.</w:t>
      </w:r>
      <w:r w:rsidR="003556BE" w:rsidRPr="003556BE">
        <w:rPr>
          <w:rFonts w:ascii="Arial" w:hAnsi="Arial" w:cs="Arial"/>
          <w:i/>
          <w:sz w:val="20"/>
          <w:szCs w:val="20"/>
        </w:rPr>
        <w:t>”</w:t>
      </w:r>
      <w:r w:rsidR="00B13ECD" w:rsidRPr="00CF7E0F">
        <w:rPr>
          <w:rFonts w:ascii="Arial" w:hAnsi="Arial" w:cs="Arial"/>
          <w:sz w:val="20"/>
          <w:szCs w:val="20"/>
        </w:rPr>
        <w:t xml:space="preserve"> </w:t>
      </w:r>
      <w:r w:rsidR="00B13ECD" w:rsidRPr="008F1664">
        <w:rPr>
          <w:rFonts w:ascii="Arial" w:hAnsi="Arial" w:cs="Arial"/>
          <w:sz w:val="20"/>
          <w:szCs w:val="20"/>
        </w:rPr>
        <w:t>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7B3F9A40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6A2B923C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42CEF193" w14:textId="18166B2C" w:rsidR="00E20051" w:rsidRDefault="00E20051" w:rsidP="00E2005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78285EBA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</w:t>
      </w:r>
      <w:r w:rsidR="00862B9E">
        <w:rPr>
          <w:rFonts w:ascii="Arial" w:hAnsi="Arial" w:cs="Arial"/>
          <w:b/>
          <w:bCs/>
          <w:sz w:val="20"/>
          <w:szCs w:val="20"/>
        </w:rPr>
        <w:t>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3F028A">
        <w:rPr>
          <w:rFonts w:ascii="Arial" w:hAnsi="Arial" w:cs="Arial"/>
          <w:b/>
          <w:bCs/>
          <w:sz w:val="20"/>
          <w:szCs w:val="20"/>
        </w:rPr>
        <w:t xml:space="preserve">wel onderdeel van een moedermaatschappij/holding, maar 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01379847" w14:textId="77777777" w:rsidR="00862B9E" w:rsidRPr="00862B9E" w:rsidRDefault="00862B9E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lastRenderedPageBreak/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5010B04B" w14:textId="77777777" w:rsidR="007D160C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  <w:p w14:paraId="2F27A617" w14:textId="7E6C71FE" w:rsidR="00E45C73" w:rsidRDefault="006136A0" w:rsidP="00E45C73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          N.v.t.</w:t>
                  </w:r>
                  <w:r w:rsidR="00E45C73">
                    <w:rPr>
                      <w:rFonts w:ascii="Arial" w:hAnsi="Arial" w:cs="Arial"/>
                      <w:sz w:val="20"/>
                      <w:szCs w:val="20"/>
                    </w:rPr>
                    <w:t xml:space="preserve"> (Inschrijver doet geen beroep op              </w:t>
                  </w:r>
                </w:p>
                <w:p w14:paraId="1F1B8EF6" w14:textId="77777777" w:rsidR="00E45C73" w:rsidRDefault="00E45C73" w:rsidP="00E45C73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draagkracht moedermaatschappij.</w:t>
                  </w:r>
                </w:p>
                <w:p w14:paraId="4C4162B3" w14:textId="7F482C3C" w:rsidR="006136A0" w:rsidRPr="008F1664" w:rsidRDefault="006136A0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1D48" w14:textId="77777777" w:rsidR="00DB2B76" w:rsidRDefault="00DB2B76">
      <w:r>
        <w:separator/>
      </w:r>
    </w:p>
  </w:endnote>
  <w:endnote w:type="continuationSeparator" w:id="0">
    <w:p w14:paraId="6F665D65" w14:textId="77777777" w:rsidR="00DB2B76" w:rsidRDefault="00DB2B76">
      <w:r>
        <w:continuationSeparator/>
      </w:r>
    </w:p>
  </w:endnote>
  <w:endnote w:type="continuationNotice" w:id="1">
    <w:p w14:paraId="0D7E8D52" w14:textId="77777777" w:rsidR="009D6849" w:rsidRDefault="009D6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7E4CE0AB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openbare aanbesteding</w:t>
          </w:r>
          <w:r w:rsidR="002D26D5">
            <w:rPr>
              <w:rFonts w:ascii="Arial" w:hAnsi="Arial" w:cs="Arial"/>
              <w:sz w:val="16"/>
              <w:szCs w:val="16"/>
            </w:rPr>
            <w:t xml:space="preserve"> Wegenzout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885ACF">
            <w:fldChar w:fldCharType="begin"/>
          </w:r>
          <w:r w:rsidR="00885ACF">
            <w:instrText xml:space="preserve"> NUMPAGES   \* MERGEFORMAT </w:instrText>
          </w:r>
          <w:r w:rsidR="00885ACF">
            <w:fldChar w:fldCharType="separate"/>
          </w:r>
          <w:r w:rsidR="00DE26C8" w:rsidRPr="00DE26C8">
            <w:rPr>
              <w:rFonts w:ascii="Arial" w:hAnsi="Arial" w:cs="Arial"/>
              <w:noProof/>
              <w:sz w:val="16"/>
              <w:szCs w:val="16"/>
            </w:rPr>
            <w:t>2</w:t>
          </w:r>
          <w:r w:rsidR="00885ACF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9F74" w14:textId="77777777" w:rsidR="00DB2B76" w:rsidRDefault="00DB2B76">
      <w:r>
        <w:separator/>
      </w:r>
    </w:p>
  </w:footnote>
  <w:footnote w:type="continuationSeparator" w:id="0">
    <w:p w14:paraId="3FB405AB" w14:textId="77777777" w:rsidR="00DB2B76" w:rsidRDefault="00DB2B76">
      <w:r>
        <w:continuationSeparator/>
      </w:r>
    </w:p>
  </w:footnote>
  <w:footnote w:type="continuationNotice" w:id="1">
    <w:p w14:paraId="54E59424" w14:textId="77777777" w:rsidR="009D6849" w:rsidRDefault="009D6849"/>
  </w:footnote>
  <w:footnote w:id="2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4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3"/>
  </w:num>
  <w:num w:numId="2" w16cid:durableId="1169517402">
    <w:abstractNumId w:val="18"/>
  </w:num>
  <w:num w:numId="3" w16cid:durableId="1426612442">
    <w:abstractNumId w:val="17"/>
  </w:num>
  <w:num w:numId="4" w16cid:durableId="1033841978">
    <w:abstractNumId w:val="5"/>
  </w:num>
  <w:num w:numId="5" w16cid:durableId="196285325">
    <w:abstractNumId w:val="21"/>
  </w:num>
  <w:num w:numId="6" w16cid:durableId="852957680">
    <w:abstractNumId w:val="16"/>
  </w:num>
  <w:num w:numId="7" w16cid:durableId="447314604">
    <w:abstractNumId w:val="8"/>
  </w:num>
  <w:num w:numId="8" w16cid:durableId="1478958725">
    <w:abstractNumId w:val="19"/>
  </w:num>
  <w:num w:numId="9" w16cid:durableId="1898128257">
    <w:abstractNumId w:val="6"/>
  </w:num>
  <w:num w:numId="10" w16cid:durableId="131486439">
    <w:abstractNumId w:val="26"/>
  </w:num>
  <w:num w:numId="11" w16cid:durableId="1524129776">
    <w:abstractNumId w:val="7"/>
  </w:num>
  <w:num w:numId="12" w16cid:durableId="312950626">
    <w:abstractNumId w:val="15"/>
  </w:num>
  <w:num w:numId="13" w16cid:durableId="1499492773">
    <w:abstractNumId w:val="13"/>
  </w:num>
  <w:num w:numId="14" w16cid:durableId="1329671646">
    <w:abstractNumId w:val="24"/>
  </w:num>
  <w:num w:numId="15" w16cid:durableId="1735080265">
    <w:abstractNumId w:val="4"/>
  </w:num>
  <w:num w:numId="16" w16cid:durableId="1757046712">
    <w:abstractNumId w:val="11"/>
  </w:num>
  <w:num w:numId="17" w16cid:durableId="732319007">
    <w:abstractNumId w:val="12"/>
  </w:num>
  <w:num w:numId="18" w16cid:durableId="395468689">
    <w:abstractNumId w:val="3"/>
  </w:num>
  <w:num w:numId="19" w16cid:durableId="306515809">
    <w:abstractNumId w:val="22"/>
  </w:num>
  <w:num w:numId="20" w16cid:durableId="293756031">
    <w:abstractNumId w:val="10"/>
  </w:num>
  <w:num w:numId="21" w16cid:durableId="202405603">
    <w:abstractNumId w:val="0"/>
  </w:num>
  <w:num w:numId="22" w16cid:durableId="415444665">
    <w:abstractNumId w:val="20"/>
  </w:num>
  <w:num w:numId="23" w16cid:durableId="1249579849">
    <w:abstractNumId w:val="1"/>
  </w:num>
  <w:num w:numId="24" w16cid:durableId="154032484">
    <w:abstractNumId w:val="14"/>
  </w:num>
  <w:num w:numId="25" w16cid:durableId="1037505968">
    <w:abstractNumId w:val="9"/>
  </w:num>
  <w:num w:numId="26" w16cid:durableId="974137662">
    <w:abstractNumId w:val="2"/>
  </w:num>
  <w:num w:numId="27" w16cid:durableId="2140298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6616F"/>
    <w:rsid w:val="00080AD4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47729"/>
    <w:rsid w:val="002571BB"/>
    <w:rsid w:val="00295EB1"/>
    <w:rsid w:val="002A65B6"/>
    <w:rsid w:val="002C3A1E"/>
    <w:rsid w:val="002D26D5"/>
    <w:rsid w:val="002F7526"/>
    <w:rsid w:val="003375F5"/>
    <w:rsid w:val="00345DCE"/>
    <w:rsid w:val="003556BE"/>
    <w:rsid w:val="0037747A"/>
    <w:rsid w:val="003920A2"/>
    <w:rsid w:val="003F028A"/>
    <w:rsid w:val="00405EE2"/>
    <w:rsid w:val="00416E5D"/>
    <w:rsid w:val="0045016A"/>
    <w:rsid w:val="00485245"/>
    <w:rsid w:val="004C1C55"/>
    <w:rsid w:val="004C5D70"/>
    <w:rsid w:val="004D2104"/>
    <w:rsid w:val="004F68AA"/>
    <w:rsid w:val="00514BAE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136A0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6E78A5"/>
    <w:rsid w:val="00700E4E"/>
    <w:rsid w:val="00700EBF"/>
    <w:rsid w:val="00763CF3"/>
    <w:rsid w:val="00763F02"/>
    <w:rsid w:val="00764586"/>
    <w:rsid w:val="00785B5F"/>
    <w:rsid w:val="007873D1"/>
    <w:rsid w:val="007A2F17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85ACF"/>
    <w:rsid w:val="00891A3E"/>
    <w:rsid w:val="008A32A5"/>
    <w:rsid w:val="008B47FD"/>
    <w:rsid w:val="008B7E51"/>
    <w:rsid w:val="008C0AA6"/>
    <w:rsid w:val="008D48A9"/>
    <w:rsid w:val="008D61E1"/>
    <w:rsid w:val="008E456D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D6849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AF5BA0"/>
    <w:rsid w:val="00B13ECD"/>
    <w:rsid w:val="00B36BBC"/>
    <w:rsid w:val="00B4236D"/>
    <w:rsid w:val="00B530BA"/>
    <w:rsid w:val="00B60DC8"/>
    <w:rsid w:val="00B67653"/>
    <w:rsid w:val="00B72231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B2B76"/>
    <w:rsid w:val="00DC4313"/>
    <w:rsid w:val="00DD3F36"/>
    <w:rsid w:val="00DD5C8C"/>
    <w:rsid w:val="00DE2199"/>
    <w:rsid w:val="00DE26C8"/>
    <w:rsid w:val="00DF00CB"/>
    <w:rsid w:val="00E002C0"/>
    <w:rsid w:val="00E20051"/>
    <w:rsid w:val="00E45C73"/>
    <w:rsid w:val="00E52F51"/>
    <w:rsid w:val="00E81778"/>
    <w:rsid w:val="00E835D6"/>
    <w:rsid w:val="00E85CC6"/>
    <w:rsid w:val="00E957ED"/>
    <w:rsid w:val="00EA32D3"/>
    <w:rsid w:val="00EC10CE"/>
    <w:rsid w:val="00EF4A82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AF5B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D6849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D6849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C665DE-D036-4D99-ACA3-6DEBC8F752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Frank Spruit</cp:lastModifiedBy>
  <cp:revision>3</cp:revision>
  <cp:lastPrinted>2008-01-16T14:46:00Z</cp:lastPrinted>
  <dcterms:created xsi:type="dcterms:W3CDTF">2022-07-05T09:19:00Z</dcterms:created>
  <dcterms:modified xsi:type="dcterms:W3CDTF">2022-07-05T09:19:00Z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